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0699162" name="019d66d6-7f0b-7902-a6a8-032c0d69e8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8076432" name="019d66d6-7f0b-7902-a6a8-032c0d69e86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22447505" name="019d66e4-177f-7ee5-941e-f10bebcaa4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9483294" name="019d66e4-177f-7ee5-941e-f10bebcaa45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69078337" name="019d66ec-1b72-7316-bdd7-e02d2dc67d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6758414" name="019d66ec-1b72-7316-bdd7-e02d2dc67d7e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Gesamter Keller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66370239" name="019d6701-6a77-78d4-b156-b946dcabcb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3023815" name="019d6701-6a77-78d4-b156-b946dcabcbe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94334870" name="019d66d8-879b-7caa-82c0-dccec084fd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9172725" name="019d66d8-879b-7caa-82c0-dccec084fda4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OG-EG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47699473" name="019d66e1-7476-712d-a219-5ff2f952ed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6462990" name="019d66e1-7476-712d-a219-5ff2f952ed4d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02721862" name="019d66ea-2fa3-7ab2-9fd7-312f98525a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053593" name="019d66ea-2fa3-7ab2-9fd7-312f98525a4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45842803" name="019d66f4-21d9-7127-bfae-5e5e075260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6994225" name="019d66f4-21d9-7127-bfae-5e5e0752606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36154972" name="019d66f8-4dfc-7dfb-b057-5a72e7c683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2089984" name="019d66f8-4dfc-7dfb-b057-5a72e7c683aa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Gesamter Keller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7616386" name="019d66ff-51b6-7eb1-9ae3-bd77c23550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3526240" name="019d66ff-51b6-7eb1-9ae3-bd77c23550f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Anbau WC/Dusche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20385063" name="019d6705-73ff-7f2c-88ae-97bf147319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0895636" name="019d6705-73ff-7f2c-88ae-97bf14731977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0594231" name="019d66e9-04a2-70f4-aaa6-00341cbff4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503761" name="019d66e9-04a2-70f4-aaa6-00341cbff47f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20323386" name="019d66ea-feea-7f42-bce0-a7ba41cbf4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5371524" name="019d66ea-feea-7f42-bce0-a7ba41cbf4d8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Ganzes Haus</w:t>
            </w:r>
          </w:p>
          <w:p>
            <w:pPr>
              <w:spacing w:before="0" w:after="0" w:line="240" w:lineRule="auto"/>
            </w:pPr>
            <w:r>
              <w:t>DG-UG</w:t>
            </w:r>
          </w:p>
          <w:p>
            <w:pPr>
              <w:spacing w:before="0" w:after="0" w:line="240" w:lineRule="auto"/>
            </w:pPr>
            <w:r>
              <w:t>Kamin</w:t>
            </w:r>
          </w:p>
        </w:tc>
        <w:tc>
          <w:p>
            <w:pPr>
              <w:spacing w:before="0" w:after="0" w:line="240" w:lineRule="auto"/>
            </w:pPr>
            <w:r>
              <w:t>Kamin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46673598" name="019d66da-6935-70c1-8819-e5e9b70501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9998943" name="019d66da-6935-70c1-8819-e5e9b705016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Ganzes Haus</w:t>
            </w:r>
          </w:p>
          <w:p>
            <w:pPr>
              <w:spacing w:before="0" w:after="0" w:line="240" w:lineRule="auto"/>
            </w:pPr>
            <w:r>
              <w:t>UG-DG</w:t>
            </w:r>
          </w:p>
          <w:p>
            <w:pPr>
              <w:spacing w:before="0" w:after="0" w:line="240" w:lineRule="auto"/>
            </w:pPr>
            <w:r>
              <w:t>Fallrohr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35001485" name="019d66ec-f8d8-7743-872a-eca8d31ba4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5455417" name="019d66ec-f8d8-7743-872a-eca8d31ba43a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Heizungsraum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Türblatt</w:t>
            </w:r>
          </w:p>
        </w:tc>
        <w:tc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09278309" name="019d66fa-d943-7007-a992-8c3ed4e3aa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0131743" name="019d66fa-d943-7007-a992-8c3ed4e3aa0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2901953" name="019e0222-e468-7b6c-8855-b86de9cb63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2355313" name="019e0222-e468-7b6c-8855-b86de9cb63be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Asbeststaub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9171247" name="019e0226-5f4d-7273-ae2f-f76213a277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3213698" name="019e0226-5f4d-7273-ae2f-f76213a2775f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Asbeststaub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91753857" name="019e0229-aa6a-7140-b7b9-c8c2d01540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7167097" name="019e0229-aa6a-7140-b7b9-c8c2d015405a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Wäscheplatz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Asbeststaub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5052297" name="019e022a-e1b4-76ee-8413-93c1597241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5361504" name="019e022a-e1b4-76ee-8413-93c159724176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Wäscheplatz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Asbeststaub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8586884" name="019e022c-161d-76ab-8469-aa5ef26d07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7254027" name="019e022c-161d-76ab-8469-aa5ef26d0794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Wäscheplatz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71135124" name="019e0224-0c48-7d65-b3f1-5603886678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6409895" name="019e0224-0c48-7d65-b3f1-560388667813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Bahnhofstrasse 96, 8620 Wetzikon </w:t>
          </w:r>
        </w:p>
        <w:p>
          <w:pPr>
            <w:spacing w:before="0" w:after="0"/>
          </w:pPr>
          <w:r>
            <w:t>DN 833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